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Mp-21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3869225" name="a685c5c0-5100-11f0-b1ba-efc4c4c30b7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2723334" name="a685c5c0-5100-11f0-b1ba-efc4c4c30b7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13430668" name="aa8de080-5100-11f0-a2c2-e9fc1e624f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3777286" name="aa8de080-5100-11f0-a2c2-e9fc1e624fe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7562223" name="d4b0b4e0-50f7-11f0-b832-91d5f1bf3a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8578665" name="d4b0b4e0-50f7-11f0-b832-91d5f1bf3a4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29817684" name="da42cb00-50f7-11f0-872c-9fe7e18a75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305575" name="da42cb00-50f7-11f0-872c-9fe7e18a75e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Brandschutztüren, -tore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0047611" name="daa4b260-50fd-11f0-8dd7-715a990be62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6958930" name="daa4b260-50fd-11f0-8dd7-715a990be622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2157147" name="e5106410-50fd-11f0-9071-4b8d78dfad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6276912" name="e5106410-50fd-11f0-9071-4b8d78dfade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6397693" name="e9ef56d0-50fd-11f0-9837-2d43e46d63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4975482" name="e9ef56d0-50fd-11f0-9837-2d43e46d63f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8796961" name="ec8fcb40-50fd-11f0-a653-933e160a79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5984242" name="ec8fcb40-50fd-11f0-a653-933e160a79e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Kantonsstrasse 92, 8864 Reichenburg</w:t>
          </w:r>
        </w:p>
        <w:p>
          <w:pPr>
            <w:spacing w:before="0" w:after="0"/>
          </w:pPr>
          <w:r>
            <w:t>362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